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5512" w:rsidRDefault="00AC4DE7">
      <w:pPr>
        <w:spacing w:after="60"/>
        <w:jc w:val="center"/>
      </w:pPr>
      <w:r>
        <w:rPr>
          <w:b/>
          <w:color w:val="1F4D78"/>
          <w:sz w:val="30"/>
        </w:rPr>
        <w:t xml:space="preserve">ANEXO </w:t>
      </w:r>
      <w:r w:rsidR="000614FD">
        <w:rPr>
          <w:b/>
          <w:color w:val="1F4D78"/>
          <w:sz w:val="30"/>
        </w:rPr>
        <w:t xml:space="preserve">IV </w:t>
      </w:r>
      <w:r>
        <w:rPr>
          <w:b/>
          <w:color w:val="1F4D78"/>
          <w:sz w:val="30"/>
        </w:rPr>
        <w:t>- MODELOS DE DECLARAÇÕES</w:t>
      </w:r>
    </w:p>
    <w:p w:rsidR="00A25512" w:rsidRDefault="00AC4DE7">
      <w:pPr>
        <w:spacing w:after="160"/>
        <w:jc w:val="center"/>
        <w:rPr>
          <w:b/>
          <w:color w:val="444444"/>
          <w:lang w:val="pt-BR"/>
        </w:rPr>
      </w:pPr>
      <w:r w:rsidRPr="000614FD">
        <w:rPr>
          <w:b/>
          <w:color w:val="444444"/>
          <w:lang w:val="pt-BR"/>
        </w:rPr>
        <w:t>Dispensa Eletrônica nº 24/2026 | Processo Administrativo nº 23748.000755.2026-13</w:t>
      </w:r>
    </w:p>
    <w:p w:rsidR="000614FD" w:rsidRPr="000614FD" w:rsidRDefault="000614FD">
      <w:pPr>
        <w:spacing w:after="160"/>
        <w:jc w:val="center"/>
        <w:rPr>
          <w:lang w:val="pt-BR"/>
        </w:rPr>
      </w:pPr>
    </w:p>
    <w:p w:rsidR="00A25512" w:rsidRDefault="00AC4DE7" w:rsidP="000614FD">
      <w:pPr>
        <w:pStyle w:val="Ttulo1"/>
        <w:jc w:val="center"/>
        <w:rPr>
          <w:lang w:val="pt-BR"/>
        </w:rPr>
      </w:pPr>
      <w:r w:rsidRPr="000614FD">
        <w:rPr>
          <w:lang w:val="pt-BR"/>
        </w:rPr>
        <w:t>Declaração de compromissos firmados</w:t>
      </w:r>
    </w:p>
    <w:p w:rsidR="000614FD" w:rsidRPr="000614FD" w:rsidRDefault="000614FD" w:rsidP="000614FD">
      <w:pPr>
        <w:rPr>
          <w:lang w:val="pt-BR"/>
        </w:rPr>
      </w:pPr>
    </w:p>
    <w:p w:rsidR="00A25512" w:rsidRPr="000614FD" w:rsidRDefault="00AC4DE7" w:rsidP="000614FD">
      <w:pPr>
        <w:spacing w:after="120"/>
        <w:jc w:val="both"/>
        <w:rPr>
          <w:lang w:val="pt-BR"/>
        </w:rPr>
      </w:pPr>
      <w:r w:rsidRPr="000614FD">
        <w:rPr>
          <w:lang w:val="pt-BR"/>
        </w:rPr>
        <w:t xml:space="preserve">Declaramos que a empresa ________________________________________________, inscrita no CNPJ nº </w:t>
      </w:r>
      <w:r w:rsidRPr="000614FD">
        <w:rPr>
          <w:lang w:val="pt-BR"/>
        </w:rPr>
        <w:t>____________________________, possui os seguintes compromissos firmados com a iniciativa privada e a Administração Pública:</w:t>
      </w:r>
    </w:p>
    <w:tbl>
      <w:tblPr>
        <w:tblW w:w="9000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2300"/>
        <w:gridCol w:w="3100"/>
      </w:tblGrid>
      <w:tr w:rsidR="00A25512" w:rsidRPr="000614FD">
        <w:trPr>
          <w:jc w:val="center"/>
        </w:trPr>
        <w:tc>
          <w:tcPr>
            <w:tcW w:w="3600" w:type="dxa"/>
            <w:shd w:val="clear" w:color="auto" w:fill="F2F4F7"/>
            <w:vAlign w:val="center"/>
          </w:tcPr>
          <w:p w:rsidR="00A25512" w:rsidRDefault="00AC4DE7">
            <w:pPr>
              <w:spacing w:after="0"/>
              <w:jc w:val="center"/>
            </w:pPr>
            <w:r>
              <w:rPr>
                <w:b/>
                <w:sz w:val="20"/>
              </w:rPr>
              <w:t xml:space="preserve">Nome do </w:t>
            </w:r>
            <w:proofErr w:type="spellStart"/>
            <w:r>
              <w:rPr>
                <w:b/>
                <w:sz w:val="20"/>
              </w:rPr>
              <w:t>órgão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empresa</w:t>
            </w:r>
            <w:proofErr w:type="spellEnd"/>
          </w:p>
        </w:tc>
        <w:tc>
          <w:tcPr>
            <w:tcW w:w="2300" w:type="dxa"/>
            <w:shd w:val="clear" w:color="auto" w:fill="F2F4F7"/>
            <w:vAlign w:val="center"/>
          </w:tcPr>
          <w:p w:rsidR="00A25512" w:rsidRDefault="00AC4DE7">
            <w:pPr>
              <w:spacing w:after="0"/>
              <w:jc w:val="center"/>
            </w:pPr>
            <w:r>
              <w:rPr>
                <w:b/>
                <w:sz w:val="20"/>
              </w:rPr>
              <w:t>Nº/Ano do contrato</w:t>
            </w:r>
          </w:p>
        </w:tc>
        <w:tc>
          <w:tcPr>
            <w:tcW w:w="3100" w:type="dxa"/>
            <w:shd w:val="clear" w:color="auto" w:fill="F2F4F7"/>
            <w:vAlign w:val="center"/>
          </w:tcPr>
          <w:p w:rsidR="00A25512" w:rsidRPr="000614FD" w:rsidRDefault="00AC4DE7">
            <w:pPr>
              <w:spacing w:after="0"/>
              <w:jc w:val="center"/>
              <w:rPr>
                <w:lang w:val="pt-BR"/>
              </w:rPr>
            </w:pPr>
            <w:r w:rsidRPr="000614FD">
              <w:rPr>
                <w:b/>
                <w:sz w:val="20"/>
                <w:lang w:val="pt-BR"/>
              </w:rPr>
              <w:t>Valor total do contrato a vencer</w:t>
            </w:r>
          </w:p>
        </w:tc>
      </w:tr>
      <w:tr w:rsidR="00A25512" w:rsidRPr="000614FD">
        <w:trPr>
          <w:jc w:val="center"/>
        </w:trPr>
        <w:tc>
          <w:tcPr>
            <w:tcW w:w="3600" w:type="dxa"/>
            <w:vAlign w:val="center"/>
          </w:tcPr>
          <w:p w:rsidR="00A25512" w:rsidRPr="000614FD" w:rsidRDefault="00A25512">
            <w:pPr>
              <w:spacing w:after="0"/>
              <w:rPr>
                <w:lang w:val="pt-BR"/>
              </w:rPr>
            </w:pPr>
          </w:p>
        </w:tc>
        <w:tc>
          <w:tcPr>
            <w:tcW w:w="2300" w:type="dxa"/>
            <w:vAlign w:val="center"/>
          </w:tcPr>
          <w:p w:rsidR="00A25512" w:rsidRPr="000614FD" w:rsidRDefault="00A25512">
            <w:pPr>
              <w:spacing w:after="0"/>
              <w:rPr>
                <w:lang w:val="pt-BR"/>
              </w:rPr>
            </w:pPr>
          </w:p>
        </w:tc>
        <w:tc>
          <w:tcPr>
            <w:tcW w:w="3100" w:type="dxa"/>
            <w:vAlign w:val="center"/>
          </w:tcPr>
          <w:p w:rsidR="00A25512" w:rsidRPr="000614FD" w:rsidRDefault="00A25512">
            <w:pPr>
              <w:spacing w:after="0"/>
              <w:rPr>
                <w:lang w:val="pt-BR"/>
              </w:rPr>
            </w:pPr>
          </w:p>
        </w:tc>
      </w:tr>
      <w:tr w:rsidR="00A25512" w:rsidRPr="000614FD">
        <w:trPr>
          <w:jc w:val="center"/>
        </w:trPr>
        <w:tc>
          <w:tcPr>
            <w:tcW w:w="3600" w:type="dxa"/>
            <w:vAlign w:val="center"/>
          </w:tcPr>
          <w:p w:rsidR="00A25512" w:rsidRPr="000614FD" w:rsidRDefault="00A25512">
            <w:pPr>
              <w:spacing w:after="0"/>
              <w:rPr>
                <w:lang w:val="pt-BR"/>
              </w:rPr>
            </w:pPr>
          </w:p>
        </w:tc>
        <w:tc>
          <w:tcPr>
            <w:tcW w:w="2300" w:type="dxa"/>
            <w:vAlign w:val="center"/>
          </w:tcPr>
          <w:p w:rsidR="00A25512" w:rsidRPr="000614FD" w:rsidRDefault="00A25512">
            <w:pPr>
              <w:spacing w:after="0"/>
              <w:rPr>
                <w:lang w:val="pt-BR"/>
              </w:rPr>
            </w:pPr>
          </w:p>
        </w:tc>
        <w:tc>
          <w:tcPr>
            <w:tcW w:w="3100" w:type="dxa"/>
            <w:vAlign w:val="center"/>
          </w:tcPr>
          <w:p w:rsidR="00A25512" w:rsidRPr="000614FD" w:rsidRDefault="00A25512">
            <w:pPr>
              <w:spacing w:after="0"/>
              <w:rPr>
                <w:lang w:val="pt-BR"/>
              </w:rPr>
            </w:pPr>
          </w:p>
        </w:tc>
      </w:tr>
      <w:tr w:rsidR="00A25512" w:rsidRPr="000614FD">
        <w:trPr>
          <w:jc w:val="center"/>
        </w:trPr>
        <w:tc>
          <w:tcPr>
            <w:tcW w:w="3600" w:type="dxa"/>
            <w:vAlign w:val="center"/>
          </w:tcPr>
          <w:p w:rsidR="00A25512" w:rsidRPr="000614FD" w:rsidRDefault="00A25512">
            <w:pPr>
              <w:spacing w:after="0"/>
              <w:rPr>
                <w:lang w:val="pt-BR"/>
              </w:rPr>
            </w:pPr>
          </w:p>
        </w:tc>
        <w:tc>
          <w:tcPr>
            <w:tcW w:w="2300" w:type="dxa"/>
            <w:vAlign w:val="center"/>
          </w:tcPr>
          <w:p w:rsidR="00A25512" w:rsidRPr="000614FD" w:rsidRDefault="00A25512">
            <w:pPr>
              <w:spacing w:after="0"/>
              <w:rPr>
                <w:lang w:val="pt-BR"/>
              </w:rPr>
            </w:pPr>
          </w:p>
        </w:tc>
        <w:tc>
          <w:tcPr>
            <w:tcW w:w="3100" w:type="dxa"/>
            <w:vAlign w:val="center"/>
          </w:tcPr>
          <w:p w:rsidR="00A25512" w:rsidRPr="000614FD" w:rsidRDefault="00A25512">
            <w:pPr>
              <w:spacing w:after="0"/>
              <w:rPr>
                <w:lang w:val="pt-BR"/>
              </w:rPr>
            </w:pPr>
          </w:p>
        </w:tc>
      </w:tr>
      <w:tr w:rsidR="00A25512" w:rsidRPr="000614FD">
        <w:trPr>
          <w:jc w:val="center"/>
        </w:trPr>
        <w:tc>
          <w:tcPr>
            <w:tcW w:w="3600" w:type="dxa"/>
            <w:vAlign w:val="center"/>
          </w:tcPr>
          <w:p w:rsidR="00A25512" w:rsidRPr="000614FD" w:rsidRDefault="00A25512">
            <w:pPr>
              <w:spacing w:after="0"/>
              <w:rPr>
                <w:lang w:val="pt-BR"/>
              </w:rPr>
            </w:pPr>
          </w:p>
        </w:tc>
        <w:tc>
          <w:tcPr>
            <w:tcW w:w="2300" w:type="dxa"/>
            <w:vAlign w:val="center"/>
          </w:tcPr>
          <w:p w:rsidR="00A25512" w:rsidRPr="000614FD" w:rsidRDefault="00A25512">
            <w:pPr>
              <w:spacing w:after="0"/>
              <w:rPr>
                <w:lang w:val="pt-BR"/>
              </w:rPr>
            </w:pPr>
          </w:p>
        </w:tc>
        <w:tc>
          <w:tcPr>
            <w:tcW w:w="3100" w:type="dxa"/>
            <w:vAlign w:val="center"/>
          </w:tcPr>
          <w:p w:rsidR="00A25512" w:rsidRPr="000614FD" w:rsidRDefault="00A25512">
            <w:pPr>
              <w:spacing w:after="0"/>
              <w:rPr>
                <w:lang w:val="pt-BR"/>
              </w:rPr>
            </w:pPr>
          </w:p>
        </w:tc>
      </w:tr>
    </w:tbl>
    <w:p w:rsidR="00A25512" w:rsidRPr="000614FD" w:rsidRDefault="00AC4DE7" w:rsidP="000614FD">
      <w:pPr>
        <w:spacing w:before="120" w:after="120"/>
        <w:jc w:val="both"/>
        <w:rPr>
          <w:lang w:val="pt-BR"/>
        </w:rPr>
      </w:pPr>
      <w:r w:rsidRPr="000614FD">
        <w:rPr>
          <w:lang w:val="pt-BR"/>
        </w:rPr>
        <w:t xml:space="preserve">Valor total dos compromissos (parcelas </w:t>
      </w:r>
      <w:r w:rsidRPr="000614FD">
        <w:rPr>
          <w:lang w:val="pt-BR"/>
        </w:rPr>
        <w:t>vincendas): R$ ________________________________.</w:t>
      </w:r>
    </w:p>
    <w:p w:rsidR="00A25512" w:rsidRPr="000614FD" w:rsidRDefault="00AC4DE7" w:rsidP="000614FD">
      <w:pPr>
        <w:spacing w:before="160" w:after="120"/>
        <w:jc w:val="both"/>
        <w:rPr>
          <w:lang w:val="pt-BR"/>
        </w:rPr>
      </w:pPr>
      <w:r w:rsidRPr="000614FD">
        <w:rPr>
          <w:lang w:val="pt-BR"/>
        </w:rPr>
        <w:t>Cálculo demonstrativo visando comprovar que o patrimônio líquido é igual ou superior a 1/12 (um doze avos) do valor dos compromissos assumidos com a Administração Pública e com a iniciativa privada:</w:t>
      </w:r>
    </w:p>
    <w:p w:rsidR="00A25512" w:rsidRPr="000614FD" w:rsidRDefault="00AC4DE7" w:rsidP="000614FD">
      <w:pPr>
        <w:spacing w:after="120"/>
        <w:jc w:val="both"/>
        <w:rPr>
          <w:lang w:val="pt-BR"/>
        </w:rPr>
      </w:pPr>
      <w:r w:rsidRPr="000614FD">
        <w:rPr>
          <w:lang w:val="pt-BR"/>
        </w:rPr>
        <w:t>Valor do</w:t>
      </w:r>
      <w:r w:rsidRPr="000614FD">
        <w:rPr>
          <w:lang w:val="pt-BR"/>
        </w:rPr>
        <w:t xml:space="preserve"> Patrimônio Líquido x 12 / Valor total dos contratos = ________________________________.</w:t>
      </w:r>
    </w:p>
    <w:p w:rsidR="00A25512" w:rsidRPr="000614FD" w:rsidRDefault="00AC4DE7" w:rsidP="000614FD">
      <w:pPr>
        <w:spacing w:after="160"/>
        <w:jc w:val="both"/>
        <w:rPr>
          <w:lang w:val="pt-BR"/>
        </w:rPr>
      </w:pPr>
      <w:r w:rsidRPr="000614FD">
        <w:rPr>
          <w:lang w:val="pt-BR"/>
        </w:rPr>
        <w:t>Observação: esse resultado deverá ser superior a 1.</w:t>
      </w:r>
    </w:p>
    <w:p w:rsidR="00A25512" w:rsidRPr="000614FD" w:rsidRDefault="00AC4DE7" w:rsidP="000614FD">
      <w:pPr>
        <w:spacing w:after="120"/>
        <w:jc w:val="both"/>
        <w:rPr>
          <w:lang w:val="pt-BR"/>
        </w:rPr>
      </w:pPr>
      <w:r w:rsidRPr="000614FD">
        <w:rPr>
          <w:lang w:val="pt-BR"/>
        </w:rPr>
        <w:t xml:space="preserve">Cálculo demonstrativo da variação percentual do valor total constante na declaração de compromissos firmados com a </w:t>
      </w:r>
      <w:r w:rsidRPr="000614FD">
        <w:rPr>
          <w:lang w:val="pt-BR"/>
        </w:rPr>
        <w:t>iniciativa privada e com a Administração Pública em relação à receita bruta:</w:t>
      </w:r>
    </w:p>
    <w:p w:rsidR="00A25512" w:rsidRPr="000614FD" w:rsidRDefault="00AC4DE7" w:rsidP="000614FD">
      <w:pPr>
        <w:spacing w:after="120"/>
        <w:jc w:val="both"/>
        <w:rPr>
          <w:lang w:val="pt-BR"/>
        </w:rPr>
      </w:pPr>
      <w:r w:rsidRPr="000614FD">
        <w:rPr>
          <w:lang w:val="pt-BR"/>
        </w:rPr>
        <w:t>(Valor da receita bruta - Valor total dos contratos) x 100 / Valor da receita bruta = ____________%.</w:t>
      </w:r>
    </w:p>
    <w:p w:rsidR="00A25512" w:rsidRPr="000614FD" w:rsidRDefault="00AC4DE7" w:rsidP="000614FD">
      <w:pPr>
        <w:spacing w:after="120"/>
        <w:jc w:val="both"/>
        <w:rPr>
          <w:lang w:val="pt-BR"/>
        </w:rPr>
      </w:pPr>
      <w:r w:rsidRPr="000614FD">
        <w:rPr>
          <w:lang w:val="pt-BR"/>
        </w:rPr>
        <w:t>Observação: caso o percentual encontrado seja maior que 10%, positivo ou negat</w:t>
      </w:r>
      <w:r w:rsidRPr="000614FD">
        <w:rPr>
          <w:lang w:val="pt-BR"/>
        </w:rPr>
        <w:t>ivo, a licitante deverá apresentar as devidas justificativas.</w:t>
      </w:r>
    </w:p>
    <w:p w:rsidR="00A25512" w:rsidRPr="000614FD" w:rsidRDefault="00AC4DE7" w:rsidP="000614FD">
      <w:pPr>
        <w:spacing w:before="120" w:after="120"/>
        <w:jc w:val="both"/>
        <w:rPr>
          <w:lang w:val="pt-BR"/>
        </w:rPr>
      </w:pPr>
      <w:r w:rsidRPr="000614FD">
        <w:rPr>
          <w:b/>
          <w:lang w:val="pt-BR"/>
        </w:rPr>
        <w:t>Justificativa para variação percentual maior que 10%:</w:t>
      </w:r>
    </w:p>
    <w:p w:rsidR="00A25512" w:rsidRPr="000614FD" w:rsidRDefault="00AC4DE7">
      <w:pPr>
        <w:spacing w:after="40"/>
        <w:rPr>
          <w:lang w:val="pt-BR"/>
        </w:rPr>
      </w:pPr>
      <w:r w:rsidRPr="000614FD">
        <w:rPr>
          <w:lang w:val="pt-BR"/>
        </w:rPr>
        <w:t>_______________________________________________________________________________________________</w:t>
      </w:r>
      <w:r w:rsidRPr="000614FD">
        <w:rPr>
          <w:lang w:val="pt-BR"/>
        </w:rPr>
        <w:t>____________________________________________</w:t>
      </w:r>
      <w:r w:rsidRPr="000614FD">
        <w:rPr>
          <w:lang w:val="pt-BR"/>
        </w:rPr>
        <w:t>___________________________________________________</w:t>
      </w:r>
      <w:r w:rsidRPr="000614FD">
        <w:rPr>
          <w:lang w:val="pt-BR"/>
        </w:rPr>
        <w:t>_______________________________________________________________________________________________</w:t>
      </w:r>
    </w:p>
    <w:p w:rsidR="00A25512" w:rsidRPr="000614FD" w:rsidRDefault="00AC4DE7">
      <w:pPr>
        <w:spacing w:after="280"/>
        <w:rPr>
          <w:lang w:val="pt-BR"/>
        </w:rPr>
      </w:pPr>
      <w:r w:rsidRPr="000614FD">
        <w:rPr>
          <w:lang w:val="pt-BR"/>
        </w:rPr>
        <w:t xml:space="preserve">Local-UF, ____ de ____________________ </w:t>
      </w:r>
      <w:proofErr w:type="spellStart"/>
      <w:r w:rsidRPr="000614FD">
        <w:rPr>
          <w:lang w:val="pt-BR"/>
        </w:rPr>
        <w:t>de</w:t>
      </w:r>
      <w:proofErr w:type="spellEnd"/>
      <w:r w:rsidRPr="000614FD">
        <w:rPr>
          <w:lang w:val="pt-BR"/>
        </w:rPr>
        <w:t xml:space="preserve"> 20____.</w:t>
      </w:r>
      <w:bookmarkStart w:id="0" w:name="_GoBack"/>
      <w:bookmarkEnd w:id="0"/>
    </w:p>
    <w:p w:rsidR="00A25512" w:rsidRPr="000614FD" w:rsidRDefault="00AC4DE7">
      <w:pPr>
        <w:spacing w:after="0"/>
        <w:jc w:val="center"/>
        <w:rPr>
          <w:lang w:val="pt-BR"/>
        </w:rPr>
      </w:pPr>
      <w:r w:rsidRPr="000614FD">
        <w:rPr>
          <w:sz w:val="22"/>
          <w:lang w:val="pt-BR"/>
        </w:rPr>
        <w:t>__________________________________________</w:t>
      </w:r>
    </w:p>
    <w:p w:rsidR="00A25512" w:rsidRPr="000614FD" w:rsidRDefault="00AC4DE7">
      <w:pPr>
        <w:spacing w:after="0"/>
        <w:jc w:val="center"/>
        <w:rPr>
          <w:lang w:val="pt-BR"/>
        </w:rPr>
      </w:pPr>
      <w:r w:rsidRPr="000614FD">
        <w:rPr>
          <w:b/>
          <w:sz w:val="20"/>
          <w:lang w:val="pt-BR"/>
        </w:rPr>
        <w:t>(Nome e cargo d</w:t>
      </w:r>
      <w:r w:rsidRPr="000614FD">
        <w:rPr>
          <w:b/>
          <w:sz w:val="20"/>
          <w:lang w:val="pt-BR"/>
        </w:rPr>
        <w:t>o representante legal)</w:t>
      </w:r>
    </w:p>
    <w:p w:rsidR="00A25512" w:rsidRPr="000614FD" w:rsidRDefault="00AC4DE7">
      <w:pPr>
        <w:spacing w:after="160"/>
        <w:jc w:val="center"/>
        <w:rPr>
          <w:lang w:val="pt-BR"/>
        </w:rPr>
      </w:pPr>
      <w:r w:rsidRPr="000614FD">
        <w:rPr>
          <w:sz w:val="20"/>
          <w:lang w:val="pt-BR"/>
        </w:rPr>
        <w:t>CPF: ______________________________</w:t>
      </w:r>
    </w:p>
    <w:p w:rsidR="00A25512" w:rsidRPr="000614FD" w:rsidRDefault="00AC4DE7">
      <w:pPr>
        <w:rPr>
          <w:lang w:val="pt-BR"/>
        </w:rPr>
      </w:pPr>
      <w:r w:rsidRPr="000614FD">
        <w:rPr>
          <w:lang w:val="pt-BR"/>
        </w:rPr>
        <w:br w:type="page"/>
      </w:r>
    </w:p>
    <w:p w:rsidR="00A25512" w:rsidRDefault="00AC4DE7" w:rsidP="000614FD">
      <w:pPr>
        <w:pStyle w:val="Ttulo1"/>
        <w:jc w:val="center"/>
        <w:rPr>
          <w:lang w:val="pt-BR"/>
        </w:rPr>
      </w:pPr>
      <w:r w:rsidRPr="000614FD">
        <w:rPr>
          <w:lang w:val="pt-BR"/>
        </w:rPr>
        <w:lastRenderedPageBreak/>
        <w:t>Declaração relativa ao art. 7º, XXXIII, da Constituição Federal</w:t>
      </w:r>
    </w:p>
    <w:p w:rsidR="000614FD" w:rsidRPr="000614FD" w:rsidRDefault="000614FD" w:rsidP="000614FD">
      <w:pPr>
        <w:rPr>
          <w:lang w:val="pt-BR"/>
        </w:rPr>
      </w:pPr>
    </w:p>
    <w:p w:rsidR="000614FD" w:rsidRPr="000614FD" w:rsidRDefault="000614FD" w:rsidP="000614FD">
      <w:pPr>
        <w:rPr>
          <w:lang w:val="pt-BR"/>
        </w:rPr>
      </w:pPr>
    </w:p>
    <w:p w:rsidR="00A25512" w:rsidRPr="000614FD" w:rsidRDefault="00AC4DE7" w:rsidP="000614FD">
      <w:pPr>
        <w:spacing w:after="120"/>
        <w:jc w:val="both"/>
        <w:rPr>
          <w:lang w:val="pt-BR"/>
        </w:rPr>
      </w:pPr>
      <w:r w:rsidRPr="000614FD">
        <w:rPr>
          <w:lang w:val="pt-BR"/>
        </w:rPr>
        <w:t>A empresa ________________________________________________, inscrita no CNPJ nº ____________________________, por inter</w:t>
      </w:r>
      <w:r w:rsidRPr="000614FD">
        <w:rPr>
          <w:lang w:val="pt-BR"/>
        </w:rPr>
        <w:t>médio de seu representante legal, declara, para fins de habilitação na Dispensa Eletrônica nº 24/2026 e em cumprimento ao disposto no inciso XXXIII do art. 7º da Constituição Federal, que não emprega menor de dezoito anos em trabalho noturno, perigoso ou i</w:t>
      </w:r>
      <w:r w:rsidRPr="000614FD">
        <w:rPr>
          <w:lang w:val="pt-BR"/>
        </w:rPr>
        <w:t>nsalubre e não emprega menor de dezesseis anos.</w:t>
      </w:r>
    </w:p>
    <w:p w:rsidR="00A25512" w:rsidRPr="000614FD" w:rsidRDefault="00AC4DE7">
      <w:pPr>
        <w:spacing w:after="120"/>
        <w:rPr>
          <w:lang w:val="pt-BR"/>
        </w:rPr>
      </w:pPr>
      <w:r w:rsidRPr="000614FD">
        <w:rPr>
          <w:lang w:val="pt-BR"/>
        </w:rPr>
        <w:t>Ressalva: emprega menor, a partir de quatorze anos, na condição de aprendiz.</w:t>
      </w:r>
    </w:p>
    <w:p w:rsidR="00A25512" w:rsidRPr="000614FD" w:rsidRDefault="00AC4DE7">
      <w:pPr>
        <w:spacing w:before="80" w:after="360"/>
        <w:rPr>
          <w:lang w:val="pt-BR"/>
        </w:rPr>
      </w:pPr>
      <w:proofErr w:type="gramStart"/>
      <w:r w:rsidRPr="000614FD">
        <w:rPr>
          <w:lang w:val="pt-BR"/>
        </w:rPr>
        <w:t xml:space="preserve">(  </w:t>
      </w:r>
      <w:proofErr w:type="gramEnd"/>
      <w:r w:rsidRPr="000614FD">
        <w:rPr>
          <w:lang w:val="pt-BR"/>
        </w:rPr>
        <w:t xml:space="preserve"> ) Sim     (   ) Não</w:t>
      </w:r>
    </w:p>
    <w:p w:rsidR="00A25512" w:rsidRPr="000614FD" w:rsidRDefault="00AC4DE7">
      <w:pPr>
        <w:spacing w:after="280"/>
        <w:rPr>
          <w:lang w:val="pt-BR"/>
        </w:rPr>
      </w:pPr>
      <w:r w:rsidRPr="000614FD">
        <w:rPr>
          <w:lang w:val="pt-BR"/>
        </w:rPr>
        <w:t xml:space="preserve">Local-UF, ____ de ____________________ </w:t>
      </w:r>
      <w:proofErr w:type="spellStart"/>
      <w:r w:rsidRPr="000614FD">
        <w:rPr>
          <w:lang w:val="pt-BR"/>
        </w:rPr>
        <w:t>de</w:t>
      </w:r>
      <w:proofErr w:type="spellEnd"/>
      <w:r w:rsidRPr="000614FD">
        <w:rPr>
          <w:lang w:val="pt-BR"/>
        </w:rPr>
        <w:t xml:space="preserve"> 20____.</w:t>
      </w:r>
    </w:p>
    <w:p w:rsidR="00A25512" w:rsidRPr="000614FD" w:rsidRDefault="00AC4DE7">
      <w:pPr>
        <w:spacing w:after="0"/>
        <w:jc w:val="center"/>
        <w:rPr>
          <w:lang w:val="pt-BR"/>
        </w:rPr>
      </w:pPr>
      <w:r w:rsidRPr="000614FD">
        <w:rPr>
          <w:sz w:val="22"/>
          <w:lang w:val="pt-BR"/>
        </w:rPr>
        <w:t>__________________________________________</w:t>
      </w:r>
    </w:p>
    <w:p w:rsidR="00A25512" w:rsidRPr="000614FD" w:rsidRDefault="00AC4DE7">
      <w:pPr>
        <w:spacing w:after="0"/>
        <w:jc w:val="center"/>
        <w:rPr>
          <w:lang w:val="pt-BR"/>
        </w:rPr>
      </w:pPr>
      <w:r w:rsidRPr="000614FD">
        <w:rPr>
          <w:b/>
          <w:sz w:val="20"/>
          <w:lang w:val="pt-BR"/>
        </w:rPr>
        <w:t xml:space="preserve">(Nome e cargo </w:t>
      </w:r>
      <w:r w:rsidRPr="000614FD">
        <w:rPr>
          <w:b/>
          <w:sz w:val="20"/>
          <w:lang w:val="pt-BR"/>
        </w:rPr>
        <w:t>do representante legal)</w:t>
      </w:r>
    </w:p>
    <w:p w:rsidR="00A25512" w:rsidRPr="000614FD" w:rsidRDefault="00AC4DE7">
      <w:pPr>
        <w:spacing w:after="160"/>
        <w:jc w:val="center"/>
        <w:rPr>
          <w:lang w:val="pt-BR"/>
        </w:rPr>
      </w:pPr>
      <w:r w:rsidRPr="000614FD">
        <w:rPr>
          <w:sz w:val="20"/>
          <w:lang w:val="pt-BR"/>
        </w:rPr>
        <w:t>CPF: ______________________________</w:t>
      </w:r>
    </w:p>
    <w:p w:rsidR="00A25512" w:rsidRPr="000614FD" w:rsidRDefault="00AC4DE7">
      <w:pPr>
        <w:rPr>
          <w:lang w:val="pt-BR"/>
        </w:rPr>
      </w:pPr>
      <w:r w:rsidRPr="000614FD">
        <w:rPr>
          <w:lang w:val="pt-BR"/>
        </w:rPr>
        <w:br w:type="page"/>
      </w:r>
    </w:p>
    <w:p w:rsidR="00A25512" w:rsidRDefault="00AC4DE7" w:rsidP="000614FD">
      <w:pPr>
        <w:pStyle w:val="Ttulo1"/>
        <w:jc w:val="center"/>
        <w:rPr>
          <w:lang w:val="pt-BR"/>
        </w:rPr>
      </w:pPr>
      <w:r w:rsidRPr="000614FD">
        <w:rPr>
          <w:lang w:val="pt-BR"/>
        </w:rPr>
        <w:lastRenderedPageBreak/>
        <w:t>Termo de ciência e concordância</w:t>
      </w:r>
    </w:p>
    <w:p w:rsidR="000614FD" w:rsidRDefault="000614FD" w:rsidP="000614FD">
      <w:pPr>
        <w:rPr>
          <w:lang w:val="pt-BR"/>
        </w:rPr>
      </w:pPr>
    </w:p>
    <w:p w:rsidR="000614FD" w:rsidRPr="000614FD" w:rsidRDefault="000614FD" w:rsidP="000614FD">
      <w:pPr>
        <w:rPr>
          <w:lang w:val="pt-BR"/>
        </w:rPr>
      </w:pPr>
    </w:p>
    <w:p w:rsidR="00A25512" w:rsidRPr="000614FD" w:rsidRDefault="00AC4DE7" w:rsidP="000614FD">
      <w:pPr>
        <w:spacing w:after="120"/>
        <w:jc w:val="both"/>
        <w:rPr>
          <w:lang w:val="pt-BR"/>
        </w:rPr>
      </w:pPr>
      <w:r w:rsidRPr="000614FD">
        <w:rPr>
          <w:lang w:val="pt-BR"/>
        </w:rPr>
        <w:t>Por meio deste instrumento, ________________________________________________ (identificar o Contratado), inscrito(a) no CNPJ/CPF nº _________________</w:t>
      </w:r>
      <w:r w:rsidRPr="000614FD">
        <w:rPr>
          <w:lang w:val="pt-BR"/>
        </w:rPr>
        <w:t>___________, declara que está ciente e concorda com as disposições e obrigações previstas no Aviso de Contratação Direta, no Termo de Referência e nos demais anexos a que se refere a Dispensa Eletrônica nº 24/2026, bem como que se responsabiliza, sob as pe</w:t>
      </w:r>
      <w:r w:rsidRPr="000614FD">
        <w:rPr>
          <w:lang w:val="pt-BR"/>
        </w:rPr>
        <w:t>nas da Lei, pela veracidade e legitimidade das informações e documentos apresentados durante o processo de contratação.</w:t>
      </w:r>
    </w:p>
    <w:p w:rsidR="00A25512" w:rsidRPr="000614FD" w:rsidRDefault="00AC4DE7">
      <w:pPr>
        <w:spacing w:after="280"/>
        <w:rPr>
          <w:lang w:val="pt-BR"/>
        </w:rPr>
      </w:pPr>
      <w:r w:rsidRPr="000614FD">
        <w:rPr>
          <w:lang w:val="pt-BR"/>
        </w:rPr>
        <w:t xml:space="preserve">Local-UF, ____ de ____________________ </w:t>
      </w:r>
      <w:proofErr w:type="spellStart"/>
      <w:r w:rsidRPr="000614FD">
        <w:rPr>
          <w:lang w:val="pt-BR"/>
        </w:rPr>
        <w:t>de</w:t>
      </w:r>
      <w:proofErr w:type="spellEnd"/>
      <w:r w:rsidRPr="000614FD">
        <w:rPr>
          <w:lang w:val="pt-BR"/>
        </w:rPr>
        <w:t xml:space="preserve"> 20____.</w:t>
      </w:r>
    </w:p>
    <w:p w:rsidR="00A25512" w:rsidRPr="000614FD" w:rsidRDefault="00AC4DE7">
      <w:pPr>
        <w:spacing w:after="0"/>
        <w:jc w:val="center"/>
        <w:rPr>
          <w:lang w:val="pt-BR"/>
        </w:rPr>
      </w:pPr>
      <w:r w:rsidRPr="000614FD">
        <w:rPr>
          <w:sz w:val="22"/>
          <w:lang w:val="pt-BR"/>
        </w:rPr>
        <w:t>__________________________________________</w:t>
      </w:r>
    </w:p>
    <w:p w:rsidR="00A25512" w:rsidRPr="000614FD" w:rsidRDefault="00AC4DE7">
      <w:pPr>
        <w:spacing w:after="0"/>
        <w:jc w:val="center"/>
        <w:rPr>
          <w:lang w:val="pt-BR"/>
        </w:rPr>
      </w:pPr>
      <w:r w:rsidRPr="000614FD">
        <w:rPr>
          <w:b/>
          <w:sz w:val="20"/>
          <w:lang w:val="pt-BR"/>
        </w:rPr>
        <w:t>(Nome e cargo do representante legal)</w:t>
      </w:r>
    </w:p>
    <w:p w:rsidR="00A25512" w:rsidRDefault="00AC4DE7">
      <w:pPr>
        <w:spacing w:after="160"/>
        <w:jc w:val="center"/>
      </w:pPr>
      <w:r>
        <w:rPr>
          <w:sz w:val="20"/>
        </w:rPr>
        <w:t xml:space="preserve">CPF: </w:t>
      </w:r>
      <w:r>
        <w:rPr>
          <w:sz w:val="20"/>
        </w:rPr>
        <w:t>______________________________</w:t>
      </w:r>
    </w:p>
    <w:sectPr w:rsidR="00A25512" w:rsidSect="00034616">
      <w:footerReference w:type="default" r:id="rId8"/>
      <w:pgSz w:w="11906" w:h="16838"/>
      <w:pgMar w:top="1134" w:right="1417" w:bottom="1134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DE7" w:rsidRDefault="00AC4DE7">
      <w:pPr>
        <w:spacing w:after="0" w:line="240" w:lineRule="auto"/>
      </w:pPr>
      <w:r>
        <w:separator/>
      </w:r>
    </w:p>
  </w:endnote>
  <w:endnote w:type="continuationSeparator" w:id="0">
    <w:p w:rsidR="00AC4DE7" w:rsidRDefault="00AC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512" w:rsidRPr="000614FD" w:rsidRDefault="00AC4DE7">
    <w:pPr>
      <w:pStyle w:val="Rodap"/>
      <w:jc w:val="center"/>
      <w:rPr>
        <w:lang w:val="pt-BR"/>
      </w:rPr>
    </w:pPr>
    <w:r w:rsidRPr="000614FD">
      <w:rPr>
        <w:sz w:val="18"/>
        <w:lang w:val="pt-BR"/>
      </w:rPr>
      <w:t>Anexos do Aviso de Contratação Direta - Dispensa Eletrônica nº 24/2026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DE7" w:rsidRDefault="00AC4DE7">
      <w:pPr>
        <w:spacing w:after="0" w:line="240" w:lineRule="auto"/>
      </w:pPr>
      <w:r>
        <w:separator/>
      </w:r>
    </w:p>
  </w:footnote>
  <w:footnote w:type="continuationSeparator" w:id="0">
    <w:p w:rsidR="00AC4DE7" w:rsidRDefault="00AC4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14FD"/>
    <w:rsid w:val="00063EA1"/>
    <w:rsid w:val="0015074B"/>
    <w:rsid w:val="0029639D"/>
    <w:rsid w:val="00326F90"/>
    <w:rsid w:val="00A25512"/>
    <w:rsid w:val="00AA1D8D"/>
    <w:rsid w:val="00AC4DE7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08CEF5"/>
  <w14:defaultImageDpi w14:val="300"/>
  <w15:docId w15:val="{4385ADB3-A888-4BE1-9E45-AEBF1AA30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  <w:pPr>
      <w:spacing w:after="100" w:line="264" w:lineRule="auto"/>
    </w:pPr>
    <w:rPr>
      <w:rFonts w:ascii="Calibri" w:hAnsi="Calibri"/>
      <w:sz w:val="21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200"/>
      <w:outlineLvl w:val="0"/>
    </w:pPr>
    <w:rPr>
      <w:rFonts w:asciiTheme="majorHAnsi" w:eastAsiaTheme="majorEastAsia" w:hAnsiTheme="majorHAnsi" w:cstheme="majorBidi"/>
      <w:b/>
      <w:bCs/>
      <w:color w:val="2E74B5"/>
      <w:sz w:val="25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140" w:after="80"/>
      <w:outlineLvl w:val="1"/>
    </w:pPr>
    <w:rPr>
      <w:rFonts w:asciiTheme="majorHAnsi" w:eastAsiaTheme="majorEastAsia" w:hAnsiTheme="majorHAnsi" w:cstheme="majorBidi"/>
      <w:b/>
      <w:bCs/>
      <w:color w:val="1F4D78"/>
      <w:sz w:val="23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0E621E1-16F7-4FB4-9C68-BE011E159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519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IFMT</cp:lastModifiedBy>
  <cp:revision>2</cp:revision>
  <dcterms:created xsi:type="dcterms:W3CDTF">2026-06-17T12:16:00Z</dcterms:created>
  <dcterms:modified xsi:type="dcterms:W3CDTF">2026-06-17T12:16:00Z</dcterms:modified>
  <cp:category/>
</cp:coreProperties>
</file>